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CEB">
        <w:rPr>
          <w:rFonts w:ascii="Times New Roman" w:hAnsi="Times New Roman"/>
          <w:b/>
          <w:bCs/>
          <w:sz w:val="28"/>
          <w:szCs w:val="28"/>
        </w:rPr>
        <w:t>УКРАЇНА</w:t>
      </w:r>
      <w:r w:rsidRPr="00D46CEB">
        <w:rPr>
          <w:rFonts w:ascii="Times New Roman" w:hAnsi="Times New Roman"/>
          <w:sz w:val="28"/>
          <w:szCs w:val="28"/>
        </w:rPr>
        <w:t> 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6CEB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36CA8" w:rsidRPr="00D46CEB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A07235" w:rsidRDefault="00A07235" w:rsidP="00A07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69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46</w:t>
      </w:r>
    </w:p>
    <w:p w:rsidR="00C36CA8" w:rsidRPr="00D46CEB" w:rsidRDefault="00A07235" w:rsidP="00A07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D46CE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 польовими дорогами,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запроектованими для доступу до земельних ділянок</w:t>
      </w:r>
    </w:p>
    <w:p w:rsidR="00C36CA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СФГ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Зірка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D46CEB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Default="00C36CA8" w:rsidP="00A07235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СФГ «Зірка»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D46CEB">
        <w:rPr>
          <w:rFonts w:ascii="Times New Roman" w:hAnsi="Times New Roman"/>
          <w:sz w:val="28"/>
          <w:szCs w:val="28"/>
          <w:lang w:val="uk-UA"/>
        </w:rPr>
        <w:t xml:space="preserve">щодо інвентаризації земель під польовими дорогами, запроектованими для доступу до земельних ділянок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D46C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6CEB" w:rsidRPr="00D46CEB">
        <w:rPr>
          <w:lang w:val="uk-UA"/>
        </w:rPr>
        <w:t xml:space="preserve">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6CA8" w:rsidRDefault="00D46CEB" w:rsidP="006B0C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>Провести інвент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ризацію земель сільськогосподарського призначення 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(орієнтовною площею </w:t>
      </w:r>
      <w:r>
        <w:rPr>
          <w:rFonts w:ascii="Times New Roman" w:hAnsi="Times New Roman"/>
          <w:bCs/>
          <w:sz w:val="28"/>
          <w:szCs w:val="28"/>
          <w:lang w:val="uk-UA"/>
        </w:rPr>
        <w:t>4,00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00га)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Вінницької області (за межами с.</w:t>
      </w:r>
      <w:r w:rsidR="00FB78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C36CA8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2.Надати погодження  на  виготовлення технічної документації із землеустрою щодо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інвентаризації земель під польовими дорогами, запроектованими для доступу до земельних ділянок,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 (за межами с.</w:t>
      </w:r>
      <w:r w:rsidR="00FB78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A4766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3.Контроль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  <w:r w:rsidR="00A0723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07235" w:rsidRDefault="00A07235" w:rsidP="00C36CA8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C36CA8" w:rsidRPr="00D46CEB" w:rsidRDefault="00D46CEB" w:rsidP="00C36CA8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D46CEB">
        <w:rPr>
          <w:b/>
          <w:sz w:val="28"/>
          <w:szCs w:val="28"/>
        </w:rPr>
        <w:t>Погребищенський</w:t>
      </w:r>
      <w:proofErr w:type="spellEnd"/>
      <w:r w:rsidRPr="00D46CEB">
        <w:rPr>
          <w:b/>
          <w:sz w:val="28"/>
          <w:szCs w:val="28"/>
        </w:rPr>
        <w:t xml:space="preserve"> м</w:t>
      </w:r>
      <w:r w:rsidR="00C36CA8" w:rsidRPr="00D46CEB">
        <w:rPr>
          <w:b/>
          <w:sz w:val="28"/>
          <w:szCs w:val="28"/>
        </w:rPr>
        <w:t>іський  голова                                    С.В</w:t>
      </w:r>
      <w:r w:rsidRPr="00D46CEB">
        <w:rPr>
          <w:b/>
          <w:sz w:val="28"/>
          <w:szCs w:val="28"/>
        </w:rPr>
        <w:t>ОЛИНСЬКИЙ</w:t>
      </w:r>
    </w:p>
    <w:p w:rsidR="0087494E" w:rsidRDefault="0087494E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D46CEB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8776F"/>
    <w:rsid w:val="001A4C7A"/>
    <w:rsid w:val="001F46B0"/>
    <w:rsid w:val="00297B13"/>
    <w:rsid w:val="00317446"/>
    <w:rsid w:val="00385534"/>
    <w:rsid w:val="00402717"/>
    <w:rsid w:val="005A0493"/>
    <w:rsid w:val="00606D34"/>
    <w:rsid w:val="006B0C26"/>
    <w:rsid w:val="006F5B6A"/>
    <w:rsid w:val="00773856"/>
    <w:rsid w:val="0081342E"/>
    <w:rsid w:val="00870D21"/>
    <w:rsid w:val="0087494E"/>
    <w:rsid w:val="008A3AE8"/>
    <w:rsid w:val="008D6670"/>
    <w:rsid w:val="00956534"/>
    <w:rsid w:val="00961166"/>
    <w:rsid w:val="00A07235"/>
    <w:rsid w:val="00A47668"/>
    <w:rsid w:val="00B0621D"/>
    <w:rsid w:val="00B31307"/>
    <w:rsid w:val="00B52E0B"/>
    <w:rsid w:val="00C227D5"/>
    <w:rsid w:val="00C23241"/>
    <w:rsid w:val="00C36CA8"/>
    <w:rsid w:val="00D46CEB"/>
    <w:rsid w:val="00D87CE5"/>
    <w:rsid w:val="00DB10AC"/>
    <w:rsid w:val="00EB4C66"/>
    <w:rsid w:val="00F05318"/>
    <w:rsid w:val="00F922E0"/>
    <w:rsid w:val="00FA5864"/>
    <w:rsid w:val="00FB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0BE9D-A574-4C6C-BA5B-6584D560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1336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2021-05-19T12:55:00Z</cp:lastPrinted>
  <dcterms:created xsi:type="dcterms:W3CDTF">2021-05-19T12:57:00Z</dcterms:created>
  <dcterms:modified xsi:type="dcterms:W3CDTF">2021-05-28T09:00:00Z</dcterms:modified>
</cp:coreProperties>
</file>